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Campanellaweg 12, 8048 Zürich, Schweiz</w:t>
          </w:r>
        </w:p>
        <w:p>
          <w:pPr>
            <w:spacing w:before="0" w:after="0"/>
          </w:pPr>
          <w:r>
            <w:t>856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